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21514262" name="01a05d39-d5c0-7f82-9e2c-689a877552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99292" name="01a05d39-d5c0-7f82-9e2c-689a877552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1412983" name="01a05d39-fecf-70f0-b3e9-69cd87bcd3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6131006" name="01a05d39-fecf-70f0-b3e9-69cd87bcd32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49330011" name="01a05d3b-16da-7740-a860-6763d7c8f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125852" name="01a05d3b-16da-7740-a860-6763d7c8fc5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9548642" name="01a05d3b-6c2a-72ab-bd7f-0899083d7c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271601" name="01a05d3b-6c2a-72ab-bd7f-0899083d7c7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Carport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4836046" name="01a05d49-13d6-7f7d-8cb2-6efde9e686d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671796" name="01a05d49-13d6-7f7d-8cb2-6efde9e686d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80018197" name="01a05d49-9b63-70ef-925d-b866719ec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129995" name="01a05d49-9b63-70ef-925d-b866719ec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